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OG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47655084" name="2255e9f0-07ef-11f1-84ce-d9834e3db7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6491226" name="2255e9f0-07ef-11f1-84ce-d9834e3db74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90680607" name="24b66f30-07ef-11f1-84ce-d9834e3db7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4607850" name="24b66f30-07ef-11f1-84ce-d9834e3db74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 / LAP</w:t>
            </w:r>
          </w:p>
          <w:p>
            <w:pPr>
              <w:spacing w:before="0" w:after="0"/>
            </w:pPr>
            <w:r>
              <w:t>Elektrokasten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39159358" name="55577eb0-07f7-11f1-84ce-d9834e3db7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1304736" name="55577eb0-07f7-11f1-84ce-d9834e3db74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01979187" name="5981a060-07f7-11f1-84ce-d9834e3db7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5479853" name="5981a060-07f7-11f1-84ce-d9834e3db74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Welleternit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5466685" name="2fcca2a0-07f8-11f1-84ce-d9834e3db7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4823330" name="2fcca2a0-07f8-11f1-84ce-d9834e3db74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96805422" name="3fa5cb70-07f8-11f1-84ce-d9834e3db7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6896510" name="3fa5cb70-07f8-11f1-84ce-d9834e3db74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Juchweg 191 Juchweg 191, 4325 Schupfart, Schweiz</w:t>
          </w:r>
        </w:p>
        <w:p>
          <w:pPr>
            <w:spacing w:before="0" w:after="0"/>
          </w:pPr>
          <w:r>
            <w:t>724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